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72790320" name="019fd600-2f6d-7ab3-95c1-aa75596754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4304737" name="019fd600-2f6d-7ab3-95c1-aa75596754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9647623" name="019fd62e-3712-7bf6-bc05-2dac9cb3ee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178357" name="019fd62e-3712-7bf6-bc05-2dac9cb3eef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70674671" name="019fd602-28d6-7949-93ec-7894cd7a12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681805" name="019fd602-28d6-7949-93ec-7894cd7a128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02918452" name="019fd62f-1a53-7f57-a9e8-e6ef3cf624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720398" name="019fd62f-1a53-7f57-a9e8-e6ef3cf624e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35, 4133 Pratteln</w:t>
          </w:r>
        </w:p>
        <w:p>
          <w:pPr>
            <w:spacing w:before="0" w:after="0"/>
          </w:pPr>
          <w:r>
            <w:t>DN 1124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